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356" w:rsidRPr="00B620E2" w:rsidRDefault="00A12356" w:rsidP="00A123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 w:themeColor="text1"/>
          <w:lang w:val="it-IT" w:eastAsia="it-IT"/>
        </w:rPr>
      </w:pPr>
      <w:r w:rsidRPr="00B620E2">
        <w:rPr>
          <w:rFonts w:ascii="Times New Roman" w:eastAsia="Times New Roman" w:hAnsi="Times New Roman" w:cs="Times New Roman"/>
          <w:b/>
          <w:bCs/>
          <w:color w:val="000000" w:themeColor="text1"/>
          <w:lang w:val="it-IT" w:eastAsia="it-IT"/>
        </w:rPr>
        <w:t>PROGETTO “LIVEMMO BORGO CRE_ATTIVO” CUP C14H220000650006</w:t>
      </w:r>
      <w:r w:rsidRPr="00B620E2">
        <w:rPr>
          <w:rFonts w:ascii="Times New Roman" w:eastAsia="Times New Roman" w:hAnsi="Times New Roman" w:cs="Times New Roman"/>
          <w:color w:val="000000" w:themeColor="text1"/>
          <w:lang w:val="it-IT" w:eastAsia="it-IT"/>
        </w:rPr>
        <w:br/>
      </w:r>
      <w:r w:rsidRPr="00B620E2">
        <w:rPr>
          <w:rFonts w:ascii="Times New Roman" w:eastAsia="Times New Roman" w:hAnsi="Times New Roman" w:cs="Times New Roman"/>
          <w:b/>
          <w:bCs/>
          <w:color w:val="000000" w:themeColor="text1"/>
          <w:lang w:val="it-IT" w:eastAsia="it-IT"/>
        </w:rPr>
        <w:t>MISSIONE 1 – MISURA 2 – INVESTIMENTO 2.1 "ATTRATTIVITÀ DEI BORGHI STORICI"</w:t>
      </w:r>
      <w:r w:rsidRPr="00B620E2">
        <w:rPr>
          <w:rFonts w:ascii="Times New Roman" w:eastAsia="Times New Roman" w:hAnsi="Times New Roman" w:cs="Times New Roman"/>
          <w:color w:val="000000" w:themeColor="text1"/>
          <w:lang w:val="it-IT" w:eastAsia="it-IT"/>
        </w:rPr>
        <w:br/>
      </w:r>
      <w:r w:rsidRPr="00B620E2">
        <w:rPr>
          <w:rFonts w:ascii="Times New Roman" w:eastAsia="Times New Roman" w:hAnsi="Times New Roman" w:cs="Times New Roman"/>
          <w:b/>
          <w:bCs/>
          <w:color w:val="000000" w:themeColor="text1"/>
          <w:lang w:val="it-IT" w:eastAsia="it-IT"/>
        </w:rPr>
        <w:t>FINANZIATO DAL MINISTERO DELLA CULTURA A VALERE SUI FONDI DEL PIANO NAZIONALE DI RIPRESA E RESILIENZA (PNRR).</w:t>
      </w:r>
    </w:p>
    <w:p w:rsidR="00A12356" w:rsidRPr="00B620E2" w:rsidRDefault="00A12356" w:rsidP="00A123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 w:themeColor="text1"/>
          <w:lang w:val="it-IT" w:eastAsia="it-IT"/>
        </w:rPr>
      </w:pPr>
      <w:r w:rsidRPr="00B620E2">
        <w:rPr>
          <w:rFonts w:ascii="Times New Roman" w:eastAsia="Times New Roman" w:hAnsi="Times New Roman" w:cs="Times New Roman"/>
          <w:b/>
          <w:bCs/>
          <w:color w:val="000000" w:themeColor="text1"/>
          <w:lang w:val="it-IT" w:eastAsia="it-IT"/>
        </w:rPr>
        <w:t>INTERVENTO n. 3</w:t>
      </w:r>
      <w:r w:rsidR="00EA3CFC">
        <w:rPr>
          <w:rFonts w:ascii="Times New Roman" w:eastAsia="Times New Roman" w:hAnsi="Times New Roman" w:cs="Times New Roman"/>
          <w:b/>
          <w:bCs/>
          <w:color w:val="000000" w:themeColor="text1"/>
          <w:lang w:val="it-IT" w:eastAsia="it-IT"/>
        </w:rPr>
        <w:t>0</w:t>
      </w:r>
      <w:r w:rsidRPr="00B620E2">
        <w:rPr>
          <w:rFonts w:ascii="Times New Roman" w:eastAsia="Times New Roman" w:hAnsi="Times New Roman" w:cs="Times New Roman"/>
          <w:b/>
          <w:bCs/>
          <w:color w:val="000000" w:themeColor="text1"/>
          <w:lang w:val="it-IT" w:eastAsia="it-IT"/>
        </w:rPr>
        <w:t xml:space="preserve"> "</w:t>
      </w:r>
      <w:r w:rsidR="00EA3CFC" w:rsidRPr="00EA3CFC">
        <w:t xml:space="preserve"> </w:t>
      </w:r>
      <w:r w:rsidR="00EA3CFC" w:rsidRPr="00EA3CFC">
        <w:rPr>
          <w:rFonts w:ascii="Times New Roman" w:eastAsia="Times New Roman" w:hAnsi="Times New Roman" w:cs="Times New Roman"/>
          <w:b/>
          <w:bCs/>
          <w:color w:val="000000" w:themeColor="text1"/>
          <w:lang w:val="it-IT" w:eastAsia="it-IT"/>
        </w:rPr>
        <w:t xml:space="preserve">CONTRIBUTI PER LA RIQUALIFICAZIONE DI IMMOBILI DA DESTINARE AD ATTIVITÀ RICETTIVE </w:t>
      </w:r>
      <w:r w:rsidRPr="00B620E2">
        <w:rPr>
          <w:rFonts w:ascii="Times New Roman" w:eastAsia="Times New Roman" w:hAnsi="Times New Roman" w:cs="Times New Roman"/>
          <w:b/>
          <w:bCs/>
          <w:color w:val="000000" w:themeColor="text1"/>
          <w:lang w:val="it-IT" w:eastAsia="it-IT"/>
        </w:rPr>
        <w:t>"</w:t>
      </w:r>
      <w:r w:rsidRPr="00B620E2">
        <w:rPr>
          <w:rFonts w:ascii="Times New Roman" w:eastAsia="Times New Roman" w:hAnsi="Times New Roman" w:cs="Times New Roman"/>
          <w:color w:val="000000" w:themeColor="text1"/>
          <w:lang w:val="it-IT" w:eastAsia="it-IT"/>
        </w:rPr>
        <w:br/>
      </w:r>
      <w:r w:rsidR="00F05722">
        <w:rPr>
          <w:noProof/>
          <w:lang w:val="it-IT" w:eastAsia="it-IT"/>
        </w:rPr>
        <w:drawing>
          <wp:inline distT="0" distB="0" distL="0" distR="0" wp14:anchorId="04C5C5C1" wp14:editId="61D476B3">
            <wp:extent cx="2584450" cy="581025"/>
            <wp:effectExtent l="0" t="0" r="6350" b="9525"/>
            <wp:docPr id="2" name="Immagin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450" cy="5810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A12356" w:rsidRPr="00B620E2" w:rsidRDefault="00A12356" w:rsidP="00A123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lang w:val="it-IT" w:eastAsia="it-IT"/>
        </w:rPr>
      </w:pPr>
      <w:r w:rsidRPr="00B620E2">
        <w:rPr>
          <w:rFonts w:ascii="Times New Roman" w:eastAsia="Times New Roman" w:hAnsi="Times New Roman" w:cs="Times New Roman"/>
          <w:b/>
          <w:bCs/>
          <w:color w:val="000000" w:themeColor="text1"/>
          <w:lang w:val="it-IT" w:eastAsia="it-IT"/>
        </w:rPr>
        <w:t>Dichiarazione Sostitutiva di Atto di Notorietà</w:t>
      </w:r>
      <w:r w:rsidRPr="00B620E2">
        <w:rPr>
          <w:rFonts w:ascii="Times New Roman" w:eastAsia="Times New Roman" w:hAnsi="Times New Roman" w:cs="Times New Roman"/>
          <w:color w:val="000000" w:themeColor="text1"/>
          <w:lang w:val="it-IT" w:eastAsia="it-IT"/>
        </w:rPr>
        <w:br/>
      </w:r>
      <w:r w:rsidRPr="00B620E2">
        <w:rPr>
          <w:rFonts w:ascii="Times New Roman" w:eastAsia="Times New Roman" w:hAnsi="Times New Roman" w:cs="Times New Roman"/>
          <w:i/>
          <w:iCs/>
          <w:color w:val="000000" w:themeColor="text1"/>
          <w:lang w:val="it-IT" w:eastAsia="it-IT"/>
        </w:rPr>
        <w:t>(Artt. 46 e 47 del D.P.R. 28 dicembre 2000, n. 445)</w:t>
      </w:r>
    </w:p>
    <w:p w:rsidR="00A12356" w:rsidRPr="00B620E2" w:rsidRDefault="009F70B8" w:rsidP="00A123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 w:themeColor="text1"/>
          <w:lang w:val="it-IT" w:eastAsia="it-IT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lang w:eastAsia="it-IT"/>
        </w:rPr>
        <w:pict w14:anchorId="260F17DE">
          <v:rect id="_x0000_i1025" alt="" style="width:6in;height:.05pt;mso-width-percent:0;mso-height-percent:0;mso-width-percent:0;mso-height-percent:0" o:hralign="center" o:hrstd="t" o:hr="t" fillcolor="#a0a0a0" stroked="f"/>
        </w:pict>
      </w:r>
    </w:p>
    <w:p w:rsidR="00A12356" w:rsidRPr="00B620E2" w:rsidRDefault="00A12356" w:rsidP="006E1BC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it-IT"/>
        </w:rPr>
      </w:pPr>
      <w:r w:rsidRPr="00B620E2">
        <w:rPr>
          <w:rFonts w:ascii="Times New Roman" w:eastAsia="Times New Roman" w:hAnsi="Times New Roman" w:cs="Times New Roman"/>
          <w:b/>
          <w:bCs/>
          <w:color w:val="000000" w:themeColor="text1"/>
          <w:lang w:eastAsia="it-IT"/>
        </w:rPr>
        <w:t xml:space="preserve">Il/La </w:t>
      </w:r>
      <w:proofErr w:type="spellStart"/>
      <w:r w:rsidRPr="00B620E2">
        <w:rPr>
          <w:rFonts w:ascii="Times New Roman" w:eastAsia="Times New Roman" w:hAnsi="Times New Roman" w:cs="Times New Roman"/>
          <w:b/>
          <w:bCs/>
          <w:color w:val="000000" w:themeColor="text1"/>
          <w:lang w:eastAsia="it-IT"/>
        </w:rPr>
        <w:t>sottoscritto</w:t>
      </w:r>
      <w:proofErr w:type="spellEnd"/>
      <w:r w:rsidRPr="00B620E2">
        <w:rPr>
          <w:rFonts w:ascii="Times New Roman" w:eastAsia="Times New Roman" w:hAnsi="Times New Roman" w:cs="Times New Roman"/>
          <w:b/>
          <w:bCs/>
          <w:color w:val="000000" w:themeColor="text1"/>
          <w:lang w:eastAsia="it-IT"/>
        </w:rPr>
        <w:t>/a</w:t>
      </w:r>
    </w:p>
    <w:p w:rsidR="00A12356" w:rsidRPr="00B620E2" w:rsidRDefault="00A12356" w:rsidP="00A12356">
      <w:pPr>
        <w:numPr>
          <w:ilvl w:val="0"/>
          <w:numId w:val="10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 w:themeColor="text1"/>
          <w:lang w:eastAsia="it-IT"/>
        </w:rPr>
      </w:pPr>
      <w:r w:rsidRPr="00B620E2">
        <w:rPr>
          <w:rFonts w:ascii="Times New Roman" w:eastAsia="Times New Roman" w:hAnsi="Times New Roman" w:cs="Times New Roman"/>
          <w:color w:val="000000" w:themeColor="text1"/>
          <w:lang w:eastAsia="it-IT"/>
        </w:rPr>
        <w:t>Nome: ________________________</w:t>
      </w:r>
    </w:p>
    <w:p w:rsidR="00A12356" w:rsidRPr="00B620E2" w:rsidRDefault="00A12356" w:rsidP="00A12356">
      <w:pPr>
        <w:numPr>
          <w:ilvl w:val="0"/>
          <w:numId w:val="10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 w:themeColor="text1"/>
          <w:lang w:eastAsia="it-IT"/>
        </w:rPr>
      </w:pPr>
      <w:proofErr w:type="spellStart"/>
      <w:r w:rsidRPr="00B620E2">
        <w:rPr>
          <w:rFonts w:ascii="Times New Roman" w:eastAsia="Times New Roman" w:hAnsi="Times New Roman" w:cs="Times New Roman"/>
          <w:color w:val="000000" w:themeColor="text1"/>
          <w:lang w:eastAsia="it-IT"/>
        </w:rPr>
        <w:t>Cognome</w:t>
      </w:r>
      <w:proofErr w:type="spellEnd"/>
      <w:r w:rsidRPr="00B620E2">
        <w:rPr>
          <w:rFonts w:ascii="Times New Roman" w:eastAsia="Times New Roman" w:hAnsi="Times New Roman" w:cs="Times New Roman"/>
          <w:color w:val="000000" w:themeColor="text1"/>
          <w:lang w:eastAsia="it-IT"/>
        </w:rPr>
        <w:t>: ________________________</w:t>
      </w:r>
    </w:p>
    <w:p w:rsidR="00A12356" w:rsidRPr="00B620E2" w:rsidRDefault="00A12356" w:rsidP="00A12356">
      <w:pPr>
        <w:numPr>
          <w:ilvl w:val="0"/>
          <w:numId w:val="10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 w:themeColor="text1"/>
          <w:lang w:val="it-IT" w:eastAsia="it-IT"/>
        </w:rPr>
      </w:pPr>
      <w:r w:rsidRPr="00B620E2">
        <w:rPr>
          <w:rFonts w:ascii="Times New Roman" w:eastAsia="Times New Roman" w:hAnsi="Times New Roman" w:cs="Times New Roman"/>
          <w:color w:val="000000" w:themeColor="text1"/>
          <w:lang w:val="it-IT" w:eastAsia="it-IT"/>
        </w:rPr>
        <w:t xml:space="preserve">Luogo </w:t>
      </w:r>
      <w:r w:rsidR="0086674E" w:rsidRPr="00B620E2">
        <w:rPr>
          <w:rFonts w:ascii="Times New Roman" w:eastAsia="Times New Roman" w:hAnsi="Times New Roman" w:cs="Times New Roman"/>
          <w:color w:val="000000" w:themeColor="text1"/>
          <w:lang w:val="it-IT" w:eastAsia="it-IT"/>
        </w:rPr>
        <w:t xml:space="preserve"> e data </w:t>
      </w:r>
      <w:r w:rsidRPr="00B620E2">
        <w:rPr>
          <w:rFonts w:ascii="Times New Roman" w:eastAsia="Times New Roman" w:hAnsi="Times New Roman" w:cs="Times New Roman"/>
          <w:color w:val="000000" w:themeColor="text1"/>
          <w:lang w:val="it-IT" w:eastAsia="it-IT"/>
        </w:rPr>
        <w:t>di nascita: __</w:t>
      </w:r>
      <w:r w:rsidR="0086674E" w:rsidRPr="00B620E2">
        <w:rPr>
          <w:rFonts w:ascii="Times New Roman" w:eastAsia="Times New Roman" w:hAnsi="Times New Roman" w:cs="Times New Roman"/>
          <w:color w:val="000000" w:themeColor="text1"/>
          <w:lang w:val="it-IT" w:eastAsia="it-IT"/>
        </w:rPr>
        <w:t>_______________________</w:t>
      </w:r>
      <w:r w:rsidRPr="00B620E2">
        <w:rPr>
          <w:rFonts w:ascii="Times New Roman" w:eastAsia="Times New Roman" w:hAnsi="Times New Roman" w:cs="Times New Roman"/>
          <w:color w:val="000000" w:themeColor="text1"/>
          <w:lang w:val="it-IT" w:eastAsia="it-IT"/>
        </w:rPr>
        <w:t>_____________</w:t>
      </w:r>
    </w:p>
    <w:p w:rsidR="00A12356" w:rsidRPr="00B620E2" w:rsidRDefault="00A12356" w:rsidP="00A12356">
      <w:pPr>
        <w:numPr>
          <w:ilvl w:val="0"/>
          <w:numId w:val="10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 w:themeColor="text1"/>
          <w:lang w:eastAsia="it-IT"/>
        </w:rPr>
      </w:pPr>
      <w:proofErr w:type="spellStart"/>
      <w:r w:rsidRPr="00B620E2">
        <w:rPr>
          <w:rFonts w:ascii="Times New Roman" w:eastAsia="Times New Roman" w:hAnsi="Times New Roman" w:cs="Times New Roman"/>
          <w:color w:val="000000" w:themeColor="text1"/>
          <w:lang w:eastAsia="it-IT"/>
        </w:rPr>
        <w:t>Codice</w:t>
      </w:r>
      <w:proofErr w:type="spellEnd"/>
      <w:r w:rsidRPr="00B620E2">
        <w:rPr>
          <w:rFonts w:ascii="Times New Roman" w:eastAsia="Times New Roman" w:hAnsi="Times New Roman" w:cs="Times New Roman"/>
          <w:color w:val="000000" w:themeColor="text1"/>
          <w:lang w:eastAsia="it-IT"/>
        </w:rPr>
        <w:t xml:space="preserve"> </w:t>
      </w:r>
      <w:proofErr w:type="spellStart"/>
      <w:r w:rsidRPr="00B620E2">
        <w:rPr>
          <w:rFonts w:ascii="Times New Roman" w:eastAsia="Times New Roman" w:hAnsi="Times New Roman" w:cs="Times New Roman"/>
          <w:color w:val="000000" w:themeColor="text1"/>
          <w:lang w:eastAsia="it-IT"/>
        </w:rPr>
        <w:t>Fiscale</w:t>
      </w:r>
      <w:proofErr w:type="spellEnd"/>
      <w:r w:rsidRPr="00B620E2">
        <w:rPr>
          <w:rFonts w:ascii="Times New Roman" w:eastAsia="Times New Roman" w:hAnsi="Times New Roman" w:cs="Times New Roman"/>
          <w:color w:val="000000" w:themeColor="text1"/>
          <w:lang w:eastAsia="it-IT"/>
        </w:rPr>
        <w:t>: ________________</w:t>
      </w:r>
    </w:p>
    <w:p w:rsidR="00A12356" w:rsidRPr="00B620E2" w:rsidRDefault="00A12356" w:rsidP="00A12356">
      <w:pPr>
        <w:numPr>
          <w:ilvl w:val="0"/>
          <w:numId w:val="10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 w:themeColor="text1"/>
          <w:lang w:eastAsia="it-IT"/>
        </w:rPr>
      </w:pPr>
      <w:proofErr w:type="spellStart"/>
      <w:r w:rsidRPr="00B620E2">
        <w:rPr>
          <w:rFonts w:ascii="Times New Roman" w:eastAsia="Times New Roman" w:hAnsi="Times New Roman" w:cs="Times New Roman"/>
          <w:color w:val="000000" w:themeColor="text1"/>
          <w:lang w:eastAsia="it-IT"/>
        </w:rPr>
        <w:t>Indirizzo</w:t>
      </w:r>
      <w:proofErr w:type="spellEnd"/>
      <w:r w:rsidRPr="00B620E2">
        <w:rPr>
          <w:rFonts w:ascii="Times New Roman" w:eastAsia="Times New Roman" w:hAnsi="Times New Roman" w:cs="Times New Roman"/>
          <w:color w:val="000000" w:themeColor="text1"/>
          <w:lang w:eastAsia="it-IT"/>
        </w:rPr>
        <w:t xml:space="preserve"> di </w:t>
      </w:r>
      <w:proofErr w:type="spellStart"/>
      <w:r w:rsidRPr="00B620E2">
        <w:rPr>
          <w:rFonts w:ascii="Times New Roman" w:eastAsia="Times New Roman" w:hAnsi="Times New Roman" w:cs="Times New Roman"/>
          <w:color w:val="000000" w:themeColor="text1"/>
          <w:lang w:eastAsia="it-IT"/>
        </w:rPr>
        <w:t>residenza</w:t>
      </w:r>
      <w:proofErr w:type="spellEnd"/>
      <w:r w:rsidRPr="00B620E2">
        <w:rPr>
          <w:rFonts w:ascii="Times New Roman" w:eastAsia="Times New Roman" w:hAnsi="Times New Roman" w:cs="Times New Roman"/>
          <w:color w:val="000000" w:themeColor="text1"/>
          <w:lang w:eastAsia="it-IT"/>
        </w:rPr>
        <w:t xml:space="preserve">: </w:t>
      </w:r>
      <w:r w:rsidR="001C18AB">
        <w:rPr>
          <w:rFonts w:ascii="Times New Roman" w:eastAsia="Times New Roman" w:hAnsi="Times New Roman" w:cs="Times New Roman"/>
          <w:color w:val="000000" w:themeColor="text1"/>
          <w:lang w:eastAsia="it-IT"/>
        </w:rPr>
        <w:t>Via__________________________________Città</w:t>
      </w:r>
      <w:r w:rsidRPr="00B620E2">
        <w:rPr>
          <w:rFonts w:ascii="Times New Roman" w:eastAsia="Times New Roman" w:hAnsi="Times New Roman" w:cs="Times New Roman"/>
          <w:color w:val="000000" w:themeColor="text1"/>
          <w:lang w:eastAsia="it-IT"/>
        </w:rPr>
        <w:t>__________________________</w:t>
      </w:r>
    </w:p>
    <w:p w:rsidR="00A12356" w:rsidRPr="00B620E2" w:rsidRDefault="00A12356" w:rsidP="00A12356">
      <w:pPr>
        <w:numPr>
          <w:ilvl w:val="0"/>
          <w:numId w:val="10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 w:themeColor="text1"/>
          <w:lang w:eastAsia="it-IT"/>
        </w:rPr>
      </w:pPr>
      <w:proofErr w:type="spellStart"/>
      <w:r w:rsidRPr="00B620E2">
        <w:rPr>
          <w:rFonts w:ascii="Times New Roman" w:eastAsia="Times New Roman" w:hAnsi="Times New Roman" w:cs="Times New Roman"/>
          <w:color w:val="000000" w:themeColor="text1"/>
          <w:lang w:eastAsia="it-IT"/>
        </w:rPr>
        <w:t>Indirizzo</w:t>
      </w:r>
      <w:proofErr w:type="spellEnd"/>
      <w:r w:rsidRPr="00B620E2">
        <w:rPr>
          <w:rFonts w:ascii="Times New Roman" w:eastAsia="Times New Roman" w:hAnsi="Times New Roman" w:cs="Times New Roman"/>
          <w:color w:val="000000" w:themeColor="text1"/>
          <w:lang w:eastAsia="it-IT"/>
        </w:rPr>
        <w:t xml:space="preserve"> PEC: _______________________________</w:t>
      </w:r>
    </w:p>
    <w:p w:rsidR="001C18AB" w:rsidRDefault="001C18AB" w:rsidP="001C18A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lang w:val="it-IT" w:eastAsia="it-IT"/>
        </w:rPr>
      </w:pPr>
      <w:r>
        <w:rPr>
          <w:rFonts w:ascii="Times New Roman" w:eastAsia="Times New Roman" w:hAnsi="Times New Roman" w:cs="Times New Roman"/>
          <w:bCs/>
          <w:color w:val="000000" w:themeColor="text1"/>
          <w:lang w:val="it-IT" w:eastAsia="it-IT"/>
        </w:rPr>
        <w:t xml:space="preserve">In qualità di </w:t>
      </w:r>
      <w:r w:rsidR="006E1BC8">
        <w:rPr>
          <w:rFonts w:ascii="Times New Roman" w:eastAsia="Times New Roman" w:hAnsi="Times New Roman" w:cs="Times New Roman"/>
          <w:bCs/>
          <w:color w:val="000000" w:themeColor="text1"/>
          <w:lang w:val="it-IT" w:eastAsia="it-IT"/>
        </w:rPr>
        <w:t xml:space="preserve">comproprietario dell’immobile distinto al </w:t>
      </w:r>
      <w:r w:rsidR="006E1BC8" w:rsidRPr="006E1BC8">
        <w:rPr>
          <w:rFonts w:ascii="Times New Roman" w:eastAsia="Times New Roman" w:hAnsi="Times New Roman" w:cs="Times New Roman"/>
          <w:b/>
          <w:bCs/>
          <w:color w:val="000000" w:themeColor="text1"/>
          <w:lang w:val="it-IT" w:eastAsia="it-IT"/>
        </w:rPr>
        <w:t>Foglio_____ mappale_____ sub___</w:t>
      </w:r>
    </w:p>
    <w:p w:rsidR="0086674E" w:rsidRDefault="00A12356" w:rsidP="001C18A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lang w:val="it-IT" w:eastAsia="it-IT"/>
        </w:rPr>
      </w:pPr>
      <w:r w:rsidRPr="00B620E2">
        <w:rPr>
          <w:rFonts w:ascii="Times New Roman" w:eastAsia="Times New Roman" w:hAnsi="Times New Roman" w:cs="Times New Roman"/>
          <w:bCs/>
          <w:color w:val="000000" w:themeColor="text1"/>
          <w:lang w:val="it-IT" w:eastAsia="it-IT"/>
        </w:rPr>
        <w:t>Consapevole delle sanzioni penali previste dall’art. 76 del D.P.R. 445/2000 in caso di dichiarazioni mendaci, di formazione o uso di atti falsi e di perdita dei benefici eventualmente conseguenti al provvedimento emanato sulla base di dichiarazioni non veritiere, sotto la propria responsabilità, dichiara</w:t>
      </w:r>
    </w:p>
    <w:p w:rsidR="006E1BC8" w:rsidRDefault="006E1BC8" w:rsidP="001C18A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lang w:val="it-IT" w:eastAsia="it-IT"/>
        </w:rPr>
      </w:pPr>
    </w:p>
    <w:p w:rsidR="009F70B8" w:rsidRDefault="006E1BC8" w:rsidP="009F70B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eastAsia="it-IT"/>
        </w:rPr>
      </w:pPr>
      <w:r w:rsidRPr="006E1BC8">
        <w:rPr>
          <w:rFonts w:ascii="Times New Roman" w:eastAsia="Times New Roman" w:hAnsi="Times New Roman" w:cs="Times New Roman"/>
          <w:b/>
          <w:bCs/>
          <w:color w:val="000000" w:themeColor="text1"/>
          <w:highlight w:val="yellow"/>
          <w:lang w:eastAsia="it-IT"/>
        </w:rPr>
        <w:lastRenderedPageBreak/>
        <w:t xml:space="preserve">Di essere a conoscenza </w:t>
      </w:r>
      <w:proofErr w:type="spellStart"/>
      <w:r w:rsidRPr="006E1BC8">
        <w:rPr>
          <w:rFonts w:ascii="Times New Roman" w:eastAsia="Times New Roman" w:hAnsi="Times New Roman" w:cs="Times New Roman"/>
          <w:b/>
          <w:bCs/>
          <w:color w:val="000000" w:themeColor="text1"/>
          <w:highlight w:val="yellow"/>
          <w:lang w:eastAsia="it-IT"/>
        </w:rPr>
        <w:t>della</w:t>
      </w:r>
      <w:proofErr w:type="spellEnd"/>
      <w:r w:rsidRPr="006E1BC8">
        <w:rPr>
          <w:rFonts w:ascii="Times New Roman" w:eastAsia="Times New Roman" w:hAnsi="Times New Roman" w:cs="Times New Roman"/>
          <w:b/>
          <w:bCs/>
          <w:color w:val="000000" w:themeColor="text1"/>
          <w:highlight w:val="yellow"/>
          <w:lang w:eastAsia="it-IT"/>
        </w:rPr>
        <w:t xml:space="preserve"> </w:t>
      </w:r>
      <w:proofErr w:type="spellStart"/>
      <w:r w:rsidRPr="006E1BC8">
        <w:rPr>
          <w:rFonts w:ascii="Times New Roman" w:eastAsia="Times New Roman" w:hAnsi="Times New Roman" w:cs="Times New Roman"/>
          <w:b/>
          <w:bCs/>
          <w:color w:val="000000" w:themeColor="text1"/>
          <w:highlight w:val="yellow"/>
          <w:lang w:eastAsia="it-IT"/>
        </w:rPr>
        <w:t>richiesta</w:t>
      </w:r>
      <w:proofErr w:type="spellEnd"/>
      <w:r w:rsidRPr="006E1BC8">
        <w:rPr>
          <w:rFonts w:ascii="Times New Roman" w:eastAsia="Times New Roman" w:hAnsi="Times New Roman" w:cs="Times New Roman"/>
          <w:b/>
          <w:bCs/>
          <w:color w:val="000000" w:themeColor="text1"/>
          <w:highlight w:val="yellow"/>
          <w:lang w:eastAsia="it-IT"/>
        </w:rPr>
        <w:t xml:space="preserve"> di </w:t>
      </w:r>
      <w:proofErr w:type="spellStart"/>
      <w:r w:rsidRPr="006E1BC8">
        <w:rPr>
          <w:rFonts w:ascii="Times New Roman" w:eastAsia="Times New Roman" w:hAnsi="Times New Roman" w:cs="Times New Roman"/>
          <w:b/>
          <w:bCs/>
          <w:color w:val="000000" w:themeColor="text1"/>
          <w:highlight w:val="yellow"/>
          <w:lang w:eastAsia="it-IT"/>
        </w:rPr>
        <w:t>contributo</w:t>
      </w:r>
      <w:proofErr w:type="spellEnd"/>
      <w:r w:rsidRPr="006E1BC8">
        <w:rPr>
          <w:rFonts w:ascii="Times New Roman" w:eastAsia="Times New Roman" w:hAnsi="Times New Roman" w:cs="Times New Roman"/>
          <w:b/>
          <w:bCs/>
          <w:color w:val="000000" w:themeColor="text1"/>
          <w:highlight w:val="yellow"/>
          <w:lang w:eastAsia="it-IT"/>
        </w:rPr>
        <w:t xml:space="preserve"> </w:t>
      </w:r>
      <w:proofErr w:type="spellStart"/>
      <w:r w:rsidRPr="006E1BC8">
        <w:rPr>
          <w:rFonts w:ascii="Times New Roman" w:eastAsia="Times New Roman" w:hAnsi="Times New Roman" w:cs="Times New Roman"/>
          <w:b/>
          <w:bCs/>
          <w:color w:val="000000" w:themeColor="text1"/>
          <w:highlight w:val="yellow"/>
          <w:lang w:eastAsia="it-IT"/>
        </w:rPr>
        <w:t>presentata</w:t>
      </w:r>
      <w:proofErr w:type="spellEnd"/>
      <w:r w:rsidRPr="006E1BC8">
        <w:rPr>
          <w:rFonts w:ascii="Times New Roman" w:eastAsia="Times New Roman" w:hAnsi="Times New Roman" w:cs="Times New Roman"/>
          <w:b/>
          <w:bCs/>
          <w:color w:val="000000" w:themeColor="text1"/>
          <w:highlight w:val="yellow"/>
          <w:lang w:eastAsia="it-IT"/>
        </w:rPr>
        <w:t xml:space="preserve"> per </w:t>
      </w:r>
      <w:proofErr w:type="spellStart"/>
      <w:r w:rsidRPr="006E1BC8">
        <w:rPr>
          <w:rFonts w:ascii="Times New Roman" w:eastAsia="Times New Roman" w:hAnsi="Times New Roman" w:cs="Times New Roman"/>
          <w:b/>
          <w:bCs/>
          <w:color w:val="000000" w:themeColor="text1"/>
          <w:highlight w:val="yellow"/>
          <w:lang w:eastAsia="it-IT"/>
        </w:rPr>
        <w:t>l’immobile</w:t>
      </w:r>
      <w:proofErr w:type="spellEnd"/>
      <w:r w:rsidRPr="006E1BC8">
        <w:rPr>
          <w:rFonts w:ascii="Times New Roman" w:eastAsia="Times New Roman" w:hAnsi="Times New Roman" w:cs="Times New Roman"/>
          <w:b/>
          <w:bCs/>
          <w:color w:val="000000" w:themeColor="text1"/>
          <w:highlight w:val="yellow"/>
          <w:lang w:eastAsia="it-IT"/>
        </w:rPr>
        <w:t xml:space="preserve"> di </w:t>
      </w:r>
      <w:proofErr w:type="spellStart"/>
      <w:r w:rsidRPr="006E1BC8">
        <w:rPr>
          <w:rFonts w:ascii="Times New Roman" w:eastAsia="Times New Roman" w:hAnsi="Times New Roman" w:cs="Times New Roman"/>
          <w:b/>
          <w:bCs/>
          <w:color w:val="000000" w:themeColor="text1"/>
          <w:highlight w:val="yellow"/>
          <w:lang w:eastAsia="it-IT"/>
        </w:rPr>
        <w:t>mia</w:t>
      </w:r>
      <w:proofErr w:type="spellEnd"/>
      <w:r w:rsidRPr="006E1BC8">
        <w:rPr>
          <w:rFonts w:ascii="Times New Roman" w:eastAsia="Times New Roman" w:hAnsi="Times New Roman" w:cs="Times New Roman"/>
          <w:b/>
          <w:bCs/>
          <w:color w:val="000000" w:themeColor="text1"/>
          <w:highlight w:val="yellow"/>
          <w:lang w:eastAsia="it-IT"/>
        </w:rPr>
        <w:t xml:space="preserve"> </w:t>
      </w:r>
      <w:proofErr w:type="spellStart"/>
      <w:r w:rsidRPr="006E1BC8">
        <w:rPr>
          <w:rFonts w:ascii="Times New Roman" w:eastAsia="Times New Roman" w:hAnsi="Times New Roman" w:cs="Times New Roman"/>
          <w:b/>
          <w:bCs/>
          <w:color w:val="000000" w:themeColor="text1"/>
          <w:highlight w:val="yellow"/>
          <w:lang w:eastAsia="it-IT"/>
        </w:rPr>
        <w:t>proprietà</w:t>
      </w:r>
      <w:proofErr w:type="spellEnd"/>
      <w:r w:rsidRPr="006E1BC8">
        <w:rPr>
          <w:rFonts w:ascii="Times New Roman" w:eastAsia="Times New Roman" w:hAnsi="Times New Roman" w:cs="Times New Roman"/>
          <w:b/>
          <w:bCs/>
          <w:color w:val="000000" w:themeColor="text1"/>
          <w:highlight w:val="yellow"/>
          <w:lang w:eastAsia="it-IT"/>
        </w:rPr>
        <w:t xml:space="preserve"> e di </w:t>
      </w:r>
      <w:proofErr w:type="spellStart"/>
      <w:r w:rsidRPr="006E1BC8">
        <w:rPr>
          <w:rFonts w:ascii="Times New Roman" w:eastAsia="Times New Roman" w:hAnsi="Times New Roman" w:cs="Times New Roman"/>
          <w:b/>
          <w:bCs/>
          <w:color w:val="000000" w:themeColor="text1"/>
          <w:highlight w:val="yellow"/>
          <w:lang w:eastAsia="it-IT"/>
        </w:rPr>
        <w:t>sottoscrivere</w:t>
      </w:r>
      <w:proofErr w:type="spellEnd"/>
      <w:r w:rsidRPr="006E1BC8">
        <w:rPr>
          <w:rFonts w:ascii="Times New Roman" w:eastAsia="Times New Roman" w:hAnsi="Times New Roman" w:cs="Times New Roman"/>
          <w:b/>
          <w:bCs/>
          <w:color w:val="000000" w:themeColor="text1"/>
          <w:highlight w:val="yellow"/>
          <w:lang w:eastAsia="it-IT"/>
        </w:rPr>
        <w:t xml:space="preserve"> </w:t>
      </w:r>
      <w:proofErr w:type="spellStart"/>
      <w:r w:rsidRPr="006E1BC8">
        <w:rPr>
          <w:rFonts w:ascii="Times New Roman" w:eastAsia="Times New Roman" w:hAnsi="Times New Roman" w:cs="Times New Roman"/>
          <w:b/>
          <w:bCs/>
          <w:color w:val="000000" w:themeColor="text1"/>
          <w:highlight w:val="yellow"/>
          <w:lang w:eastAsia="it-IT"/>
        </w:rPr>
        <w:t>tutti</w:t>
      </w:r>
      <w:proofErr w:type="spellEnd"/>
      <w:r w:rsidRPr="006E1BC8">
        <w:rPr>
          <w:rFonts w:ascii="Times New Roman" w:eastAsia="Times New Roman" w:hAnsi="Times New Roman" w:cs="Times New Roman"/>
          <w:b/>
          <w:bCs/>
          <w:color w:val="000000" w:themeColor="text1"/>
          <w:highlight w:val="yellow"/>
          <w:lang w:eastAsia="it-IT"/>
        </w:rPr>
        <w:t xml:space="preserve"> </w:t>
      </w:r>
      <w:proofErr w:type="spellStart"/>
      <w:r w:rsidRPr="006E1BC8">
        <w:rPr>
          <w:rFonts w:ascii="Times New Roman" w:eastAsia="Times New Roman" w:hAnsi="Times New Roman" w:cs="Times New Roman"/>
          <w:b/>
          <w:bCs/>
          <w:color w:val="000000" w:themeColor="text1"/>
          <w:highlight w:val="yellow"/>
          <w:lang w:eastAsia="it-IT"/>
        </w:rPr>
        <w:t>gli</w:t>
      </w:r>
      <w:proofErr w:type="spellEnd"/>
      <w:r w:rsidRPr="006E1BC8">
        <w:rPr>
          <w:rFonts w:ascii="Times New Roman" w:eastAsia="Times New Roman" w:hAnsi="Times New Roman" w:cs="Times New Roman"/>
          <w:b/>
          <w:bCs/>
          <w:color w:val="000000" w:themeColor="text1"/>
          <w:highlight w:val="yellow"/>
          <w:lang w:eastAsia="it-IT"/>
        </w:rPr>
        <w:t xml:space="preserve"> </w:t>
      </w:r>
      <w:proofErr w:type="spellStart"/>
      <w:r w:rsidRPr="006E1BC8">
        <w:rPr>
          <w:rFonts w:ascii="Times New Roman" w:eastAsia="Times New Roman" w:hAnsi="Times New Roman" w:cs="Times New Roman"/>
          <w:b/>
          <w:bCs/>
          <w:color w:val="000000" w:themeColor="text1"/>
          <w:highlight w:val="yellow"/>
          <w:lang w:eastAsia="it-IT"/>
        </w:rPr>
        <w:t>obblighi</w:t>
      </w:r>
      <w:proofErr w:type="spellEnd"/>
      <w:r w:rsidRPr="006E1BC8">
        <w:rPr>
          <w:rFonts w:ascii="Times New Roman" w:eastAsia="Times New Roman" w:hAnsi="Times New Roman" w:cs="Times New Roman"/>
          <w:b/>
          <w:bCs/>
          <w:color w:val="000000" w:themeColor="text1"/>
          <w:highlight w:val="yellow"/>
          <w:lang w:eastAsia="it-IT"/>
        </w:rPr>
        <w:t xml:space="preserve"> </w:t>
      </w:r>
      <w:proofErr w:type="spellStart"/>
      <w:r w:rsidRPr="006E1BC8">
        <w:rPr>
          <w:rFonts w:ascii="Times New Roman" w:eastAsia="Times New Roman" w:hAnsi="Times New Roman" w:cs="Times New Roman"/>
          <w:b/>
          <w:bCs/>
          <w:color w:val="000000" w:themeColor="text1"/>
          <w:highlight w:val="yellow"/>
          <w:lang w:eastAsia="it-IT"/>
        </w:rPr>
        <w:t>previsti</w:t>
      </w:r>
      <w:proofErr w:type="spellEnd"/>
      <w:r w:rsidRPr="006E1BC8">
        <w:rPr>
          <w:rFonts w:ascii="Times New Roman" w:eastAsia="Times New Roman" w:hAnsi="Times New Roman" w:cs="Times New Roman"/>
          <w:b/>
          <w:bCs/>
          <w:color w:val="000000" w:themeColor="text1"/>
          <w:highlight w:val="yellow"/>
          <w:lang w:eastAsia="it-IT"/>
        </w:rPr>
        <w:t xml:space="preserve"> dal </w:t>
      </w:r>
      <w:proofErr w:type="spellStart"/>
      <w:r w:rsidRPr="006E1BC8">
        <w:rPr>
          <w:rFonts w:ascii="Times New Roman" w:eastAsia="Times New Roman" w:hAnsi="Times New Roman" w:cs="Times New Roman"/>
          <w:b/>
          <w:bCs/>
          <w:color w:val="000000" w:themeColor="text1"/>
          <w:highlight w:val="yellow"/>
          <w:lang w:eastAsia="it-IT"/>
        </w:rPr>
        <w:t>bando</w:t>
      </w:r>
      <w:proofErr w:type="spellEnd"/>
    </w:p>
    <w:p w:rsidR="009F70B8" w:rsidRDefault="009F70B8" w:rsidP="009F70B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eastAsia="it-IT"/>
        </w:rPr>
      </w:pPr>
    </w:p>
    <w:p w:rsidR="00E07937" w:rsidRPr="00E07937" w:rsidRDefault="00E07937" w:rsidP="009F70B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i/>
          <w:lang w:val="it-IT" w:eastAsia="it-IT"/>
        </w:rPr>
      </w:pPr>
      <w:bookmarkStart w:id="0" w:name="_GoBack"/>
      <w:bookmarkEnd w:id="0"/>
      <w:r w:rsidRPr="00E07937">
        <w:rPr>
          <w:rFonts w:ascii="Times New Roman" w:eastAsia="Times New Roman" w:hAnsi="Times New Roman" w:cs="Times New Roman"/>
          <w:i/>
          <w:lang w:val="it-IT" w:eastAsia="it-IT"/>
        </w:rPr>
        <w:t xml:space="preserve">Ai sensi del Regolamento (UE) 2016/679 (GDPR) e del </w:t>
      </w:r>
      <w:proofErr w:type="spellStart"/>
      <w:r w:rsidRPr="00E07937">
        <w:rPr>
          <w:rFonts w:ascii="Times New Roman" w:eastAsia="Times New Roman" w:hAnsi="Times New Roman" w:cs="Times New Roman"/>
          <w:i/>
          <w:lang w:val="it-IT" w:eastAsia="it-IT"/>
        </w:rPr>
        <w:t>D.Lgs.</w:t>
      </w:r>
      <w:proofErr w:type="spellEnd"/>
      <w:r w:rsidRPr="00E07937">
        <w:rPr>
          <w:rFonts w:ascii="Times New Roman" w:eastAsia="Times New Roman" w:hAnsi="Times New Roman" w:cs="Times New Roman"/>
          <w:i/>
          <w:lang w:val="it-IT" w:eastAsia="it-IT"/>
        </w:rPr>
        <w:t xml:space="preserve"> 196/2003, autorizzo il trattamento dei miei dati personali per le finalità connesse alla gestione del presente procedimento, nel rispetto della normativa vigente in materia di protezione dei dati personali.</w:t>
      </w:r>
    </w:p>
    <w:p w:rsidR="00E07937" w:rsidRDefault="00E07937" w:rsidP="00A12356">
      <w:pPr>
        <w:spacing w:line="360" w:lineRule="auto"/>
        <w:rPr>
          <w:rFonts w:ascii="Times New Roman" w:hAnsi="Times New Roman" w:cs="Times New Roman"/>
          <w:color w:val="000000" w:themeColor="text1"/>
          <w:lang w:val="it-IT"/>
        </w:rPr>
      </w:pPr>
    </w:p>
    <w:p w:rsidR="00243F50" w:rsidRDefault="00243F50" w:rsidP="00A12356">
      <w:pPr>
        <w:spacing w:line="360" w:lineRule="auto"/>
        <w:rPr>
          <w:rFonts w:ascii="Times New Roman" w:hAnsi="Times New Roman" w:cs="Times New Roman"/>
          <w:color w:val="000000" w:themeColor="text1"/>
          <w:lang w:val="it-IT"/>
        </w:rPr>
      </w:pPr>
    </w:p>
    <w:p w:rsidR="00B620E2" w:rsidRDefault="00B620E2" w:rsidP="00A12356">
      <w:pPr>
        <w:spacing w:line="360" w:lineRule="auto"/>
        <w:rPr>
          <w:rFonts w:ascii="Times New Roman" w:hAnsi="Times New Roman" w:cs="Times New Roman"/>
          <w:color w:val="000000" w:themeColor="text1"/>
          <w:lang w:val="it-IT"/>
        </w:rPr>
      </w:pPr>
      <w:r>
        <w:rPr>
          <w:rFonts w:ascii="Times New Roman" w:hAnsi="Times New Roman" w:cs="Times New Roman"/>
          <w:color w:val="000000" w:themeColor="text1"/>
          <w:lang w:val="it-IT"/>
        </w:rPr>
        <w:t>Data e luogo</w:t>
      </w:r>
    </w:p>
    <w:p w:rsidR="00B620E2" w:rsidRDefault="00B620E2" w:rsidP="00A12356">
      <w:pPr>
        <w:spacing w:line="360" w:lineRule="auto"/>
        <w:rPr>
          <w:rFonts w:ascii="Times New Roman" w:hAnsi="Times New Roman" w:cs="Times New Roman"/>
          <w:color w:val="000000" w:themeColor="text1"/>
          <w:lang w:val="it-IT"/>
        </w:rPr>
      </w:pPr>
      <w:r>
        <w:rPr>
          <w:rFonts w:ascii="Times New Roman" w:hAnsi="Times New Roman" w:cs="Times New Roman"/>
          <w:color w:val="000000" w:themeColor="text1"/>
          <w:lang w:val="it-IT"/>
        </w:rPr>
        <w:t>__________________________________</w:t>
      </w:r>
    </w:p>
    <w:p w:rsidR="00B620E2" w:rsidRDefault="00B620E2" w:rsidP="00A12356">
      <w:pPr>
        <w:spacing w:line="360" w:lineRule="auto"/>
        <w:rPr>
          <w:rFonts w:ascii="Times New Roman" w:hAnsi="Times New Roman" w:cs="Times New Roman"/>
          <w:color w:val="000000" w:themeColor="text1"/>
          <w:lang w:val="it-IT"/>
        </w:rPr>
      </w:pPr>
      <w:r>
        <w:rPr>
          <w:rFonts w:ascii="Times New Roman" w:hAnsi="Times New Roman" w:cs="Times New Roman"/>
          <w:color w:val="000000" w:themeColor="text1"/>
          <w:lang w:val="it-IT"/>
        </w:rPr>
        <w:t>Firma del dichiarante</w:t>
      </w:r>
    </w:p>
    <w:p w:rsidR="00E07937" w:rsidRPr="00B620E2" w:rsidRDefault="00B620E2" w:rsidP="00A12356">
      <w:pPr>
        <w:spacing w:line="360" w:lineRule="auto"/>
        <w:rPr>
          <w:rFonts w:ascii="Times New Roman" w:hAnsi="Times New Roman" w:cs="Times New Roman"/>
          <w:color w:val="000000" w:themeColor="text1"/>
          <w:lang w:val="it-IT"/>
        </w:rPr>
      </w:pPr>
      <w:r>
        <w:rPr>
          <w:rFonts w:ascii="Times New Roman" w:hAnsi="Times New Roman" w:cs="Times New Roman"/>
          <w:color w:val="000000" w:themeColor="text1"/>
          <w:lang w:val="it-IT"/>
        </w:rPr>
        <w:t>__________________________________</w:t>
      </w:r>
    </w:p>
    <w:sectPr w:rsidR="00E07937" w:rsidRPr="00B620E2" w:rsidSect="00034616">
      <w:head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839" w:rsidRDefault="005D7839" w:rsidP="0086674E">
      <w:pPr>
        <w:spacing w:after="0" w:line="240" w:lineRule="auto"/>
      </w:pPr>
      <w:r>
        <w:separator/>
      </w:r>
    </w:p>
  </w:endnote>
  <w:endnote w:type="continuationSeparator" w:id="0">
    <w:p w:rsidR="005D7839" w:rsidRDefault="005D7839" w:rsidP="00866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839" w:rsidRDefault="005D7839" w:rsidP="0086674E">
      <w:pPr>
        <w:spacing w:after="0" w:line="240" w:lineRule="auto"/>
      </w:pPr>
      <w:r>
        <w:separator/>
      </w:r>
    </w:p>
  </w:footnote>
  <w:footnote w:type="continuationSeparator" w:id="0">
    <w:p w:rsidR="005D7839" w:rsidRDefault="005D7839" w:rsidP="00866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74E" w:rsidRDefault="0086674E">
    <w:pPr>
      <w:pStyle w:val="Intestazione"/>
      <w:rPr>
        <w:lang w:val="it-IT"/>
      </w:rPr>
    </w:pPr>
    <w:r>
      <w:rPr>
        <w:lang w:val="it-IT"/>
      </w:rPr>
      <w:t xml:space="preserve">Allegato </w:t>
    </w:r>
    <w:r w:rsidR="006E1BC8">
      <w:rPr>
        <w:lang w:val="it-IT"/>
      </w:rPr>
      <w:t>3</w:t>
    </w:r>
    <w:r w:rsidR="00EA3CFC">
      <w:rPr>
        <w:lang w:val="it-IT"/>
      </w:rPr>
      <w:t xml:space="preserve"> – </w:t>
    </w:r>
    <w:r w:rsidR="006E1BC8">
      <w:rPr>
        <w:lang w:val="it-IT"/>
      </w:rPr>
      <w:t>DICHIARAZIONE COMPROPRIETARI</w:t>
    </w:r>
  </w:p>
  <w:p w:rsidR="00B620E2" w:rsidRPr="0086674E" w:rsidRDefault="00B620E2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DE438E"/>
    <w:multiLevelType w:val="multilevel"/>
    <w:tmpl w:val="B874D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575032A"/>
    <w:multiLevelType w:val="multilevel"/>
    <w:tmpl w:val="022A7C3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1" w15:restartNumberingAfterBreak="0">
    <w:nsid w:val="06040105"/>
    <w:multiLevelType w:val="multilevel"/>
    <w:tmpl w:val="8592C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D3F6F"/>
    <w:multiLevelType w:val="multilevel"/>
    <w:tmpl w:val="BCCEC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C431124"/>
    <w:multiLevelType w:val="multilevel"/>
    <w:tmpl w:val="951CE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C791EC7"/>
    <w:multiLevelType w:val="multilevel"/>
    <w:tmpl w:val="C116F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5603A19"/>
    <w:multiLevelType w:val="hybridMultilevel"/>
    <w:tmpl w:val="11D681D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7318DBB6">
      <w:start w:val="1"/>
      <w:numFmt w:val="bullet"/>
      <w:lvlText w:val=""/>
      <w:lvlJc w:val="left"/>
      <w:pPr>
        <w:ind w:left="2340" w:hanging="360"/>
      </w:pPr>
      <w:rPr>
        <w:rFonts w:ascii="Courier New" w:hAnsi="Courier New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BC6174"/>
    <w:multiLevelType w:val="multilevel"/>
    <w:tmpl w:val="AAD40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09B242A"/>
    <w:multiLevelType w:val="multilevel"/>
    <w:tmpl w:val="316EC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28D3478"/>
    <w:multiLevelType w:val="multilevel"/>
    <w:tmpl w:val="53100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"/>
      <w:lvlJc w:val="left"/>
      <w:pPr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41B6583"/>
    <w:multiLevelType w:val="hybridMultilevel"/>
    <w:tmpl w:val="1D7EBC2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7318DBB6">
      <w:start w:val="1"/>
      <w:numFmt w:val="bullet"/>
      <w:lvlText w:val=""/>
      <w:lvlJc w:val="left"/>
      <w:pPr>
        <w:ind w:left="2340" w:hanging="360"/>
      </w:pPr>
      <w:rPr>
        <w:rFonts w:ascii="Courier New" w:hAnsi="Courier New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455E9C"/>
    <w:multiLevelType w:val="multilevel"/>
    <w:tmpl w:val="C1045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BBE4372"/>
    <w:multiLevelType w:val="multilevel"/>
    <w:tmpl w:val="5E742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BD36CB8"/>
    <w:multiLevelType w:val="multilevel"/>
    <w:tmpl w:val="44641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DC32B8D"/>
    <w:multiLevelType w:val="multilevel"/>
    <w:tmpl w:val="15025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F3058BC"/>
    <w:multiLevelType w:val="multilevel"/>
    <w:tmpl w:val="E6FC1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04C6CE5"/>
    <w:multiLevelType w:val="hybridMultilevel"/>
    <w:tmpl w:val="C09A66E0"/>
    <w:lvl w:ilvl="0" w:tplc="DF5422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F644FB"/>
    <w:multiLevelType w:val="multilevel"/>
    <w:tmpl w:val="2B141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385189B"/>
    <w:multiLevelType w:val="multilevel"/>
    <w:tmpl w:val="587AD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8F3D7C"/>
    <w:multiLevelType w:val="multilevel"/>
    <w:tmpl w:val="122EE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16548A4"/>
    <w:multiLevelType w:val="multilevel"/>
    <w:tmpl w:val="7F648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301064F"/>
    <w:multiLevelType w:val="multilevel"/>
    <w:tmpl w:val="59487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712DC3"/>
    <w:multiLevelType w:val="multilevel"/>
    <w:tmpl w:val="AEBCF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9DD5987"/>
    <w:multiLevelType w:val="hybridMultilevel"/>
    <w:tmpl w:val="5574C4A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4"/>
  </w:num>
  <w:num w:numId="11">
    <w:abstractNumId w:val="23"/>
  </w:num>
  <w:num w:numId="12">
    <w:abstractNumId w:val="17"/>
  </w:num>
  <w:num w:numId="13">
    <w:abstractNumId w:val="13"/>
  </w:num>
  <w:num w:numId="14">
    <w:abstractNumId w:val="30"/>
  </w:num>
  <w:num w:numId="15">
    <w:abstractNumId w:val="20"/>
  </w:num>
  <w:num w:numId="16">
    <w:abstractNumId w:val="9"/>
  </w:num>
  <w:num w:numId="17">
    <w:abstractNumId w:val="11"/>
  </w:num>
  <w:num w:numId="18">
    <w:abstractNumId w:val="31"/>
  </w:num>
  <w:num w:numId="19">
    <w:abstractNumId w:val="26"/>
  </w:num>
  <w:num w:numId="20">
    <w:abstractNumId w:val="28"/>
  </w:num>
  <w:num w:numId="21">
    <w:abstractNumId w:val="29"/>
  </w:num>
  <w:num w:numId="22">
    <w:abstractNumId w:val="24"/>
  </w:num>
  <w:num w:numId="23">
    <w:abstractNumId w:val="16"/>
  </w:num>
  <w:num w:numId="24">
    <w:abstractNumId w:val="21"/>
  </w:num>
  <w:num w:numId="25">
    <w:abstractNumId w:val="12"/>
  </w:num>
  <w:num w:numId="26">
    <w:abstractNumId w:val="27"/>
  </w:num>
  <w:num w:numId="27">
    <w:abstractNumId w:val="22"/>
  </w:num>
  <w:num w:numId="28">
    <w:abstractNumId w:val="18"/>
  </w:num>
  <w:num w:numId="29">
    <w:abstractNumId w:val="32"/>
  </w:num>
  <w:num w:numId="30">
    <w:abstractNumId w:val="15"/>
  </w:num>
  <w:num w:numId="31">
    <w:abstractNumId w:val="19"/>
  </w:num>
  <w:num w:numId="32">
    <w:abstractNumId w:val="25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5074B"/>
    <w:rsid w:val="001C18AB"/>
    <w:rsid w:val="00243F50"/>
    <w:rsid w:val="0029639D"/>
    <w:rsid w:val="00305848"/>
    <w:rsid w:val="00326F90"/>
    <w:rsid w:val="004F6A77"/>
    <w:rsid w:val="005D7839"/>
    <w:rsid w:val="0067162D"/>
    <w:rsid w:val="006E1BC8"/>
    <w:rsid w:val="007E772F"/>
    <w:rsid w:val="008072F7"/>
    <w:rsid w:val="00812B0B"/>
    <w:rsid w:val="0086674E"/>
    <w:rsid w:val="009F70B8"/>
    <w:rsid w:val="009F7B6D"/>
    <w:rsid w:val="00A12356"/>
    <w:rsid w:val="00AA1D8D"/>
    <w:rsid w:val="00B415BC"/>
    <w:rsid w:val="00B47730"/>
    <w:rsid w:val="00B620E2"/>
    <w:rsid w:val="00CB0664"/>
    <w:rsid w:val="00E07937"/>
    <w:rsid w:val="00E65DF2"/>
    <w:rsid w:val="00EA3CFC"/>
    <w:rsid w:val="00F05722"/>
    <w:rsid w:val="00F94C7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7985D24"/>
  <w14:defaultImageDpi w14:val="300"/>
  <w15:docId w15:val="{A365E576-6A75-2C4D-AA5D-07D7444DB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C693F"/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eWeb">
    <w:name w:val="Normal (Web)"/>
    <w:basedOn w:val="Normale"/>
    <w:uiPriority w:val="99"/>
    <w:unhideWhenUsed/>
    <w:rsid w:val="00A12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9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7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84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76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298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25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A1AAFBB-9A2C-4DA9-80CE-A3E3861DC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1691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Elisabetta Corbari</cp:lastModifiedBy>
  <cp:revision>15</cp:revision>
  <cp:lastPrinted>2024-10-18T12:08:00Z</cp:lastPrinted>
  <dcterms:created xsi:type="dcterms:W3CDTF">2024-10-18T12:10:00Z</dcterms:created>
  <dcterms:modified xsi:type="dcterms:W3CDTF">2025-02-08T17:56:00Z</dcterms:modified>
  <cp:category/>
</cp:coreProperties>
</file>